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52ACF" w14:textId="03AEC994" w:rsidR="00075743" w:rsidRPr="00075743" w:rsidRDefault="00000000" w:rsidP="00FE678E">
      <w:pPr>
        <w:jc w:val="center"/>
        <w:rPr>
          <w:rFonts w:ascii="Arial" w:hAnsi="Arial" w:cs="Arial"/>
          <w:lang w:val="sl-SI"/>
        </w:rPr>
      </w:pPr>
      <w:r w:rsidRPr="00075743">
        <w:rPr>
          <w:rFonts w:ascii="Arial" w:hAnsi="Arial" w:cs="Arial"/>
          <w:b/>
          <w:bCs/>
          <w:lang w:val="sl-SI"/>
        </w:rPr>
        <w:br/>
        <w:t>DONATORSKA POGODBA</w:t>
      </w:r>
      <w:r w:rsidRPr="00075743">
        <w:rPr>
          <w:rFonts w:ascii="Arial" w:hAnsi="Arial" w:cs="Arial"/>
          <w:lang w:val="sl-SI"/>
        </w:rPr>
        <w:br/>
        <w:t>ki jo skleneta</w:t>
      </w:r>
    </w:p>
    <w:p w14:paraId="0902531F" w14:textId="77777777" w:rsidR="00FE678E" w:rsidRDefault="00FE678E">
      <w:pPr>
        <w:rPr>
          <w:rFonts w:ascii="Arial" w:hAnsi="Arial" w:cs="Arial"/>
          <w:lang w:val="sl-SI"/>
        </w:rPr>
      </w:pPr>
    </w:p>
    <w:p w14:paraId="1114760A" w14:textId="6377E112" w:rsidR="00570AE8" w:rsidRPr="00100F51" w:rsidRDefault="001543BD">
      <w:pPr>
        <w:rPr>
          <w:rFonts w:ascii="Arial" w:hAnsi="Arial" w:cs="Arial"/>
          <w:b/>
          <w:bCs/>
          <w:lang w:val="sl-SI"/>
        </w:rPr>
      </w:pPr>
      <w:r w:rsidRPr="00075743">
        <w:rPr>
          <w:rFonts w:ascii="Arial" w:hAnsi="Arial" w:cs="Arial"/>
          <w:lang w:val="sl-SI"/>
        </w:rPr>
        <w:t xml:space="preserve">Naziv donatorja: </w:t>
      </w:r>
      <w:r w:rsidR="00000000" w:rsidRPr="00075743">
        <w:rPr>
          <w:rFonts w:ascii="Arial" w:hAnsi="Arial" w:cs="Arial"/>
          <w:lang w:val="sl-SI"/>
        </w:rPr>
        <w:br/>
        <w:t xml:space="preserve">ki ga zastopa </w:t>
      </w:r>
      <w:r w:rsidR="00000000" w:rsidRPr="00075743">
        <w:rPr>
          <w:rFonts w:ascii="Arial" w:hAnsi="Arial" w:cs="Arial"/>
          <w:lang w:val="sl-SI"/>
        </w:rPr>
        <w:br/>
        <w:t xml:space="preserve">Matična številka: </w:t>
      </w:r>
      <w:r w:rsidRPr="00075743">
        <w:rPr>
          <w:rFonts w:ascii="Arial" w:hAnsi="Arial" w:cs="Arial"/>
          <w:lang w:val="sl-SI"/>
        </w:rPr>
        <w:br/>
      </w:r>
      <w:r w:rsidR="00000000" w:rsidRPr="00075743">
        <w:rPr>
          <w:rFonts w:ascii="Arial" w:hAnsi="Arial" w:cs="Arial"/>
          <w:lang w:val="sl-SI"/>
        </w:rPr>
        <w:t xml:space="preserve">ID za DDV: </w:t>
      </w:r>
      <w:r w:rsidR="00000000" w:rsidRPr="00075743">
        <w:rPr>
          <w:rFonts w:ascii="Arial" w:hAnsi="Arial" w:cs="Arial"/>
          <w:lang w:val="sl-SI"/>
        </w:rPr>
        <w:br/>
        <w:t>kot donator</w:t>
      </w:r>
      <w:r w:rsidR="00000000" w:rsidRPr="00075743">
        <w:rPr>
          <w:rFonts w:ascii="Arial" w:hAnsi="Arial" w:cs="Arial"/>
          <w:lang w:val="sl-SI"/>
        </w:rPr>
        <w:br/>
      </w:r>
      <w:r w:rsidR="00000000" w:rsidRPr="00075743">
        <w:rPr>
          <w:rFonts w:ascii="Arial" w:hAnsi="Arial" w:cs="Arial"/>
          <w:lang w:val="sl-SI"/>
        </w:rPr>
        <w:br/>
        <w:t>in</w:t>
      </w:r>
      <w:r w:rsidR="00000000" w:rsidRPr="00075743">
        <w:rPr>
          <w:rFonts w:ascii="Arial" w:hAnsi="Arial" w:cs="Arial"/>
          <w:lang w:val="sl-SI"/>
        </w:rPr>
        <w:br/>
      </w:r>
      <w:r w:rsidR="00000000" w:rsidRPr="00075743">
        <w:rPr>
          <w:rFonts w:ascii="Arial" w:hAnsi="Arial" w:cs="Arial"/>
          <w:lang w:val="sl-SI"/>
        </w:rPr>
        <w:br/>
        <w:t>OBČINA SOLČAVA, Solčava 29, 3335 Solčava,</w:t>
      </w:r>
      <w:r w:rsidR="00000000" w:rsidRPr="00075743">
        <w:rPr>
          <w:rFonts w:ascii="Arial" w:hAnsi="Arial" w:cs="Arial"/>
          <w:lang w:val="sl-SI"/>
        </w:rPr>
        <w:br/>
        <w:t>ki jo zastopa županja Katarina Prelesnik,</w:t>
      </w:r>
      <w:r w:rsidR="00000000" w:rsidRPr="00075743">
        <w:rPr>
          <w:rFonts w:ascii="Arial" w:hAnsi="Arial" w:cs="Arial"/>
          <w:lang w:val="sl-SI"/>
        </w:rPr>
        <w:br/>
        <w:t>Matična številka: 1365851000, ID za DDV: SI78412447</w:t>
      </w:r>
      <w:r w:rsidR="00000000" w:rsidRPr="00075743">
        <w:rPr>
          <w:rFonts w:ascii="Arial" w:hAnsi="Arial" w:cs="Arial"/>
          <w:lang w:val="sl-SI"/>
        </w:rPr>
        <w:br/>
        <w:t>kot prejemnik donacije</w:t>
      </w:r>
      <w:r w:rsidR="00000000" w:rsidRPr="00075743">
        <w:rPr>
          <w:rFonts w:ascii="Arial" w:hAnsi="Arial" w:cs="Arial"/>
          <w:lang w:val="sl-SI"/>
        </w:rPr>
        <w:br/>
      </w:r>
    </w:p>
    <w:p w14:paraId="76D95D11" w14:textId="4BBA07E8" w:rsidR="00100F51" w:rsidRPr="00100F51" w:rsidRDefault="00570AE8" w:rsidP="00100F51">
      <w:pPr>
        <w:rPr>
          <w:rFonts w:ascii="Arial" w:hAnsi="Arial" w:cs="Arial"/>
          <w:b/>
          <w:bCs/>
          <w:lang w:val="sl-SI"/>
        </w:rPr>
      </w:pPr>
      <w:r w:rsidRPr="00100F51">
        <w:rPr>
          <w:rFonts w:ascii="Arial" w:hAnsi="Arial" w:cs="Arial"/>
          <w:b/>
          <w:bCs/>
          <w:lang w:val="sl-SI"/>
        </w:rPr>
        <w:t>UVODNE UGOTOVITVE</w:t>
      </w:r>
    </w:p>
    <w:p w14:paraId="6D8888C9" w14:textId="393B8F19" w:rsidR="001543BD" w:rsidRPr="00FE678E" w:rsidRDefault="00000000" w:rsidP="00FE678E">
      <w:pPr>
        <w:rPr>
          <w:rFonts w:ascii="Arial" w:hAnsi="Arial" w:cs="Arial"/>
          <w:lang w:val="sl-SI"/>
        </w:rPr>
      </w:pPr>
      <w:r w:rsidRPr="00075743">
        <w:rPr>
          <w:rFonts w:ascii="Arial" w:hAnsi="Arial" w:cs="Arial"/>
          <w:lang w:val="sl-SI"/>
        </w:rPr>
        <w:t>1. člen</w:t>
      </w:r>
      <w:r w:rsidRPr="00075743">
        <w:rPr>
          <w:rFonts w:ascii="Arial" w:hAnsi="Arial" w:cs="Arial"/>
          <w:lang w:val="sl-SI"/>
        </w:rPr>
        <w:br/>
        <w:t>Pogodbeni stranki uvodoma ugotavljata:</w:t>
      </w:r>
      <w:r w:rsidRPr="00075743">
        <w:rPr>
          <w:rFonts w:ascii="Arial" w:hAnsi="Arial" w:cs="Arial"/>
          <w:lang w:val="sl-SI"/>
        </w:rPr>
        <w:br/>
        <w:t xml:space="preserve">- da </w:t>
      </w:r>
      <w:r w:rsidR="001543BD" w:rsidRPr="00075743">
        <w:rPr>
          <w:rFonts w:ascii="Arial" w:hAnsi="Arial" w:cs="Arial"/>
          <w:lang w:val="sl-SI"/>
        </w:rPr>
        <w:t xml:space="preserve">je </w:t>
      </w:r>
      <w:r w:rsidRPr="00075743">
        <w:rPr>
          <w:rFonts w:ascii="Arial" w:hAnsi="Arial" w:cs="Arial"/>
          <w:lang w:val="sl-SI"/>
        </w:rPr>
        <w:t xml:space="preserve"> </w:t>
      </w:r>
      <w:r w:rsidR="001543BD" w:rsidRPr="00075743">
        <w:rPr>
          <w:rFonts w:ascii="Arial" w:eastAsia="Times New Roman" w:hAnsi="Arial" w:cs="Arial"/>
          <w:lang w:val="sl-SI" w:eastAsia="sl-SI"/>
        </w:rPr>
        <w:t>v</w:t>
      </w:r>
      <w:r w:rsidR="001543BD" w:rsidRPr="00075743">
        <w:rPr>
          <w:rFonts w:ascii="Arial" w:eastAsia="Times New Roman" w:hAnsi="Arial" w:cs="Arial"/>
          <w:lang w:val="sl-SI" w:eastAsia="sl-SI"/>
        </w:rPr>
        <w:t xml:space="preserve"> noči z nedelje na ponedeljek, 22. junija 2026, po še neuradnih podatkih udar strele zanetil požar na območju Občine Solčava, na najvišje ležeči kmetiji v Sloveniji – </w:t>
      </w:r>
      <w:r w:rsidR="00570AE8" w:rsidRPr="00075743">
        <w:rPr>
          <w:rFonts w:ascii="Arial" w:eastAsia="Times New Roman" w:hAnsi="Arial" w:cs="Arial"/>
          <w:lang w:val="sl-SI" w:eastAsia="sl-SI"/>
        </w:rPr>
        <w:t xml:space="preserve">v </w:t>
      </w:r>
      <w:r w:rsidR="001543BD" w:rsidRPr="00075743">
        <w:rPr>
          <w:rFonts w:ascii="Arial" w:eastAsia="Times New Roman" w:hAnsi="Arial" w:cs="Arial"/>
          <w:lang w:val="sl-SI" w:eastAsia="sl-SI"/>
        </w:rPr>
        <w:t>Bukovc</w:t>
      </w:r>
      <w:r w:rsidR="00570AE8" w:rsidRPr="00075743">
        <w:rPr>
          <w:rFonts w:ascii="Arial" w:eastAsia="Times New Roman" w:hAnsi="Arial" w:cs="Arial"/>
          <w:lang w:val="sl-SI" w:eastAsia="sl-SI"/>
        </w:rPr>
        <w:t>u</w:t>
      </w:r>
      <w:r w:rsidR="001543BD" w:rsidRPr="00075743">
        <w:rPr>
          <w:rFonts w:ascii="Arial" w:eastAsia="Times New Roman" w:hAnsi="Arial" w:cs="Arial"/>
          <w:lang w:val="sl-SI" w:eastAsia="sl-SI"/>
        </w:rPr>
        <w:t>, Podolševa 1, Solčava</w:t>
      </w:r>
      <w:r w:rsidR="00075743">
        <w:rPr>
          <w:rFonts w:ascii="Arial" w:eastAsia="Times New Roman" w:hAnsi="Arial" w:cs="Arial"/>
          <w:lang w:val="sl-SI" w:eastAsia="sl-SI"/>
        </w:rPr>
        <w:t>;</w:t>
      </w:r>
    </w:p>
    <w:p w14:paraId="37806FC6" w14:textId="2E33AC21" w:rsidR="00570AE8" w:rsidRPr="00075743" w:rsidRDefault="001543BD" w:rsidP="001543BD">
      <w:pPr>
        <w:spacing w:before="100" w:after="100" w:line="240" w:lineRule="auto"/>
        <w:rPr>
          <w:rFonts w:ascii="Arial" w:eastAsia="Times New Roman" w:hAnsi="Arial" w:cs="Arial"/>
          <w:lang w:val="sl-SI" w:eastAsia="sl-SI"/>
        </w:rPr>
      </w:pPr>
      <w:r w:rsidRPr="00075743">
        <w:rPr>
          <w:rFonts w:ascii="Arial" w:eastAsia="Times New Roman" w:hAnsi="Arial" w:cs="Arial"/>
          <w:lang w:val="sl-SI" w:eastAsia="sl-SI"/>
        </w:rPr>
        <w:t xml:space="preserve">- da </w:t>
      </w:r>
      <w:r w:rsidRPr="00075743">
        <w:rPr>
          <w:rFonts w:ascii="Arial" w:eastAsia="Times New Roman" w:hAnsi="Arial" w:cs="Arial"/>
          <w:lang w:val="sl-SI" w:eastAsia="sl-SI"/>
        </w:rPr>
        <w:t xml:space="preserve">so </w:t>
      </w:r>
      <w:r w:rsidRPr="00075743">
        <w:rPr>
          <w:rFonts w:ascii="Arial" w:eastAsia="Times New Roman" w:hAnsi="Arial" w:cs="Arial"/>
          <w:lang w:val="sl-SI" w:eastAsia="sl-SI"/>
        </w:rPr>
        <w:t xml:space="preserve">do tal </w:t>
      </w:r>
      <w:r w:rsidRPr="00075743">
        <w:rPr>
          <w:rFonts w:ascii="Arial" w:eastAsia="Times New Roman" w:hAnsi="Arial" w:cs="Arial"/>
          <w:lang w:val="sl-SI" w:eastAsia="sl-SI"/>
        </w:rPr>
        <w:t>pogorela vsa gospodarska poslopja. Poginila je živina, uničena  je vsa kmetijska mehanizacija</w:t>
      </w:r>
      <w:r w:rsidR="004A62F9" w:rsidRPr="00075743">
        <w:rPr>
          <w:rFonts w:ascii="Arial" w:eastAsia="Times New Roman" w:hAnsi="Arial" w:cs="Arial"/>
          <w:lang w:val="sl-SI" w:eastAsia="sl-SI"/>
        </w:rPr>
        <w:t>, hiša je močno poškodovana</w:t>
      </w:r>
      <w:r w:rsidR="00075743">
        <w:rPr>
          <w:rFonts w:ascii="Arial" w:eastAsia="Times New Roman" w:hAnsi="Arial" w:cs="Arial"/>
          <w:lang w:val="sl-SI" w:eastAsia="sl-SI"/>
        </w:rPr>
        <w:t>;</w:t>
      </w:r>
    </w:p>
    <w:p w14:paraId="29F48786" w14:textId="582BCCC0" w:rsidR="001543BD" w:rsidRPr="00075743" w:rsidRDefault="00570AE8" w:rsidP="004A62F9">
      <w:pPr>
        <w:spacing w:before="100" w:after="100" w:line="240" w:lineRule="auto"/>
        <w:rPr>
          <w:rFonts w:ascii="Arial" w:hAnsi="Arial" w:cs="Arial"/>
          <w:lang w:val="sl-SI"/>
        </w:rPr>
      </w:pPr>
      <w:r w:rsidRPr="00075743">
        <w:rPr>
          <w:rFonts w:ascii="Arial" w:eastAsia="Times New Roman" w:hAnsi="Arial" w:cs="Arial"/>
          <w:lang w:val="sl-SI" w:eastAsia="sl-SI"/>
        </w:rPr>
        <w:t xml:space="preserve">- </w:t>
      </w:r>
      <w:r w:rsidR="001543BD" w:rsidRPr="00075743">
        <w:rPr>
          <w:rFonts w:ascii="Arial" w:eastAsia="Times New Roman" w:hAnsi="Arial" w:cs="Arial"/>
          <w:lang w:val="sl-SI" w:eastAsia="sl-SI"/>
        </w:rPr>
        <w:t xml:space="preserve"> </w:t>
      </w:r>
      <w:r w:rsidRPr="00075743">
        <w:rPr>
          <w:rFonts w:ascii="Arial" w:hAnsi="Arial" w:cs="Arial"/>
          <w:lang w:val="sl-SI"/>
        </w:rPr>
        <w:t xml:space="preserve">da donator želi z </w:t>
      </w:r>
      <w:proofErr w:type="spellStart"/>
      <w:r w:rsidRPr="00075743">
        <w:rPr>
          <w:rFonts w:ascii="Arial" w:hAnsi="Arial" w:cs="Arial"/>
          <w:lang w:val="sl-SI"/>
        </w:rPr>
        <w:t>doniranjem</w:t>
      </w:r>
      <w:proofErr w:type="spellEnd"/>
      <w:r w:rsidRPr="00075743">
        <w:rPr>
          <w:rFonts w:ascii="Arial" w:hAnsi="Arial" w:cs="Arial"/>
          <w:lang w:val="sl-SI"/>
        </w:rPr>
        <w:t xml:space="preserve"> finančnih sredstev pomagati </w:t>
      </w:r>
      <w:r w:rsidRPr="00075743">
        <w:rPr>
          <w:rFonts w:ascii="Arial" w:hAnsi="Arial" w:cs="Arial"/>
          <w:lang w:val="sl-SI"/>
        </w:rPr>
        <w:t xml:space="preserve"> prizadeti družini Ošep po domače Bukovskim </w:t>
      </w:r>
      <w:r w:rsidRPr="00075743">
        <w:rPr>
          <w:rFonts w:ascii="Arial" w:hAnsi="Arial" w:cs="Arial"/>
          <w:lang w:val="sl-SI"/>
        </w:rPr>
        <w:t xml:space="preserve">pri odpravi posledic </w:t>
      </w:r>
      <w:bookmarkStart w:id="0" w:name="_Hlk233054482"/>
      <w:r w:rsidRPr="00075743">
        <w:rPr>
          <w:rFonts w:ascii="Arial" w:hAnsi="Arial" w:cs="Arial"/>
          <w:lang w:val="sl-SI"/>
        </w:rPr>
        <w:t xml:space="preserve">katastrofalne </w:t>
      </w:r>
      <w:r w:rsidRPr="00075743">
        <w:rPr>
          <w:rFonts w:ascii="Arial" w:hAnsi="Arial" w:cs="Arial"/>
          <w:lang w:val="sl-SI"/>
        </w:rPr>
        <w:t>nesreče</w:t>
      </w:r>
      <w:bookmarkEnd w:id="0"/>
      <w:r w:rsidRPr="00075743">
        <w:rPr>
          <w:rFonts w:ascii="Arial" w:hAnsi="Arial" w:cs="Arial"/>
          <w:lang w:val="sl-SI"/>
        </w:rPr>
        <w:t>, opisane v prejšnji alineji</w:t>
      </w:r>
      <w:r w:rsidR="004A62F9" w:rsidRPr="00075743">
        <w:rPr>
          <w:rFonts w:ascii="Arial" w:hAnsi="Arial" w:cs="Arial"/>
          <w:lang w:val="sl-SI"/>
        </w:rPr>
        <w:t xml:space="preserve">, pomagati pri vzpostavitvi </w:t>
      </w:r>
      <w:r w:rsidR="004A62F9" w:rsidRPr="00075743">
        <w:rPr>
          <w:rFonts w:ascii="Arial" w:eastAsia="Times New Roman" w:hAnsi="Arial" w:cs="Arial"/>
          <w:lang w:val="sl-SI" w:eastAsia="sl-SI"/>
        </w:rPr>
        <w:t>nujnih pogojev za življenje ter kasnejši obnovi doma in</w:t>
      </w:r>
      <w:r w:rsidR="00100F51">
        <w:rPr>
          <w:rFonts w:ascii="Arial" w:eastAsia="Times New Roman" w:hAnsi="Arial" w:cs="Arial"/>
          <w:lang w:val="sl-SI" w:eastAsia="sl-SI"/>
        </w:rPr>
        <w:t xml:space="preserve"> </w:t>
      </w:r>
      <w:r w:rsidR="004A62F9" w:rsidRPr="00075743">
        <w:rPr>
          <w:rFonts w:ascii="Arial" w:eastAsia="Times New Roman" w:hAnsi="Arial" w:cs="Arial"/>
          <w:lang w:val="sl-SI" w:eastAsia="sl-SI"/>
        </w:rPr>
        <w:t>domačije</w:t>
      </w:r>
      <w:r w:rsidR="004A62F9" w:rsidRPr="00075743">
        <w:rPr>
          <w:rFonts w:ascii="Arial" w:eastAsia="Times New Roman" w:hAnsi="Arial" w:cs="Arial"/>
          <w:lang w:val="sl-SI" w:eastAsia="sl-SI"/>
        </w:rPr>
        <w:t xml:space="preserve">. </w:t>
      </w:r>
      <w:r w:rsidRPr="00075743">
        <w:rPr>
          <w:rFonts w:ascii="Arial" w:hAnsi="Arial" w:cs="Arial"/>
          <w:lang w:val="sl-SI"/>
        </w:rPr>
        <w:br/>
      </w:r>
    </w:p>
    <w:p w14:paraId="6CDEF058" w14:textId="3ACE2D3E" w:rsidR="00100F51" w:rsidRPr="00100F51" w:rsidRDefault="004A62F9" w:rsidP="004D4056">
      <w:pPr>
        <w:spacing w:before="100" w:after="100" w:line="240" w:lineRule="auto"/>
        <w:rPr>
          <w:rFonts w:ascii="Arial" w:eastAsia="Times New Roman" w:hAnsi="Arial" w:cs="Arial"/>
          <w:b/>
          <w:bCs/>
          <w:lang w:val="sl-SI" w:eastAsia="sl-SI"/>
        </w:rPr>
      </w:pPr>
      <w:r w:rsidRPr="00100F51">
        <w:rPr>
          <w:rFonts w:ascii="Arial" w:eastAsia="Times New Roman" w:hAnsi="Arial" w:cs="Arial"/>
          <w:b/>
          <w:bCs/>
          <w:lang w:val="sl-SI" w:eastAsia="sl-SI"/>
        </w:rPr>
        <w:t>PREDMET POGODBE</w:t>
      </w:r>
    </w:p>
    <w:p w14:paraId="30507934" w14:textId="77777777" w:rsidR="00100F51" w:rsidRPr="00100F51" w:rsidRDefault="00100F51" w:rsidP="004D4056">
      <w:pPr>
        <w:spacing w:before="100" w:after="100" w:line="240" w:lineRule="auto"/>
        <w:rPr>
          <w:rFonts w:ascii="Arial" w:eastAsia="Times New Roman" w:hAnsi="Arial" w:cs="Arial"/>
          <w:lang w:val="sl-SI" w:eastAsia="sl-SI"/>
        </w:rPr>
      </w:pPr>
    </w:p>
    <w:p w14:paraId="12AE6ACA" w14:textId="77777777" w:rsidR="00FE678E" w:rsidRDefault="004A62F9" w:rsidP="004D4056">
      <w:pPr>
        <w:spacing w:before="100" w:after="100" w:line="240" w:lineRule="auto"/>
        <w:rPr>
          <w:rFonts w:ascii="Arial" w:hAnsi="Arial" w:cs="Arial"/>
          <w:lang w:val="sl-SI"/>
        </w:rPr>
      </w:pPr>
      <w:r w:rsidRPr="00075743">
        <w:rPr>
          <w:rFonts w:ascii="Arial" w:hAnsi="Arial" w:cs="Arial"/>
          <w:lang w:val="sl-SI"/>
        </w:rPr>
        <w:t>2. člen</w:t>
      </w:r>
      <w:r w:rsidRPr="00075743">
        <w:rPr>
          <w:rFonts w:ascii="Arial" w:hAnsi="Arial" w:cs="Arial"/>
          <w:lang w:val="sl-SI"/>
        </w:rPr>
        <w:br/>
        <w:t xml:space="preserve">S to pogodbo se donator obvezuje, da bo za </w:t>
      </w:r>
      <w:r w:rsidR="004D4056" w:rsidRPr="00075743">
        <w:rPr>
          <w:rFonts w:ascii="Arial" w:hAnsi="Arial" w:cs="Arial"/>
          <w:lang w:val="sl-SI"/>
        </w:rPr>
        <w:t xml:space="preserve">pomoč pri </w:t>
      </w:r>
      <w:r w:rsidRPr="00075743">
        <w:rPr>
          <w:rFonts w:ascii="Arial" w:hAnsi="Arial" w:cs="Arial"/>
          <w:lang w:val="sl-SI"/>
        </w:rPr>
        <w:t xml:space="preserve">odpravo posledic </w:t>
      </w:r>
      <w:r w:rsidR="004D4056" w:rsidRPr="00075743">
        <w:rPr>
          <w:rFonts w:ascii="Arial" w:hAnsi="Arial" w:cs="Arial"/>
          <w:lang w:val="sl-SI"/>
        </w:rPr>
        <w:t xml:space="preserve"> </w:t>
      </w:r>
      <w:r w:rsidR="004D4056" w:rsidRPr="00075743">
        <w:rPr>
          <w:rFonts w:ascii="Arial" w:hAnsi="Arial" w:cs="Arial"/>
          <w:lang w:val="sl-SI"/>
        </w:rPr>
        <w:t>katastrofalne nesreče</w:t>
      </w:r>
      <w:r w:rsidR="004D4056" w:rsidRPr="00075743">
        <w:rPr>
          <w:rFonts w:ascii="Arial" w:hAnsi="Arial" w:cs="Arial"/>
          <w:lang w:val="sl-SI"/>
        </w:rPr>
        <w:t xml:space="preserve"> – </w:t>
      </w:r>
      <w:bookmarkStart w:id="1" w:name="_Hlk233056225"/>
      <w:r w:rsidR="004D4056" w:rsidRPr="00075743">
        <w:rPr>
          <w:rFonts w:ascii="Arial" w:hAnsi="Arial" w:cs="Arial"/>
          <w:lang w:val="sl-SI"/>
        </w:rPr>
        <w:t xml:space="preserve">POŽAR NA DOMAČIJI V BUKOVCU    </w:t>
      </w:r>
      <w:bookmarkEnd w:id="1"/>
      <w:r w:rsidRPr="00075743">
        <w:rPr>
          <w:rFonts w:ascii="Arial" w:hAnsi="Arial" w:cs="Arial"/>
          <w:lang w:val="sl-SI"/>
        </w:rPr>
        <w:t xml:space="preserve">prejemniku donacije </w:t>
      </w:r>
      <w:r w:rsidR="004D4056" w:rsidRPr="00075743">
        <w:rPr>
          <w:rFonts w:ascii="Arial" w:hAnsi="Arial" w:cs="Arial"/>
          <w:lang w:val="sl-SI"/>
        </w:rPr>
        <w:t xml:space="preserve"> OBČINI SOLČAVA </w:t>
      </w:r>
      <w:r w:rsidRPr="00075743">
        <w:rPr>
          <w:rFonts w:ascii="Arial" w:hAnsi="Arial" w:cs="Arial"/>
          <w:lang w:val="sl-SI"/>
        </w:rPr>
        <w:t xml:space="preserve">nakazal donatorska sredstva v višini </w:t>
      </w:r>
      <w:r w:rsidR="004D4056" w:rsidRPr="00075743">
        <w:rPr>
          <w:rFonts w:ascii="Arial" w:hAnsi="Arial" w:cs="Arial"/>
          <w:lang w:val="sl-SI"/>
        </w:rPr>
        <w:t>________________________</w:t>
      </w:r>
      <w:r w:rsidRPr="00075743">
        <w:rPr>
          <w:rFonts w:ascii="Arial" w:hAnsi="Arial" w:cs="Arial"/>
          <w:lang w:val="sl-SI"/>
        </w:rPr>
        <w:t>EUR.</w:t>
      </w:r>
      <w:r w:rsidRPr="00075743">
        <w:rPr>
          <w:rFonts w:ascii="Arial" w:hAnsi="Arial" w:cs="Arial"/>
          <w:lang w:val="sl-SI"/>
        </w:rPr>
        <w:br/>
      </w:r>
      <w:r w:rsidRPr="00075743">
        <w:rPr>
          <w:rFonts w:ascii="Arial" w:hAnsi="Arial" w:cs="Arial"/>
          <w:lang w:val="sl-SI"/>
        </w:rPr>
        <w:br/>
      </w:r>
    </w:p>
    <w:p w14:paraId="5F0F6421" w14:textId="77777777" w:rsidR="00FE678E" w:rsidRDefault="00FE678E" w:rsidP="004D4056">
      <w:pPr>
        <w:spacing w:before="100" w:after="100" w:line="240" w:lineRule="auto"/>
        <w:rPr>
          <w:rFonts w:ascii="Arial" w:hAnsi="Arial" w:cs="Arial"/>
          <w:lang w:val="sl-SI"/>
        </w:rPr>
      </w:pPr>
    </w:p>
    <w:p w14:paraId="3121D484" w14:textId="77777777" w:rsidR="00FE678E" w:rsidRDefault="00FE678E" w:rsidP="004D4056">
      <w:pPr>
        <w:spacing w:before="100" w:after="100" w:line="240" w:lineRule="auto"/>
        <w:rPr>
          <w:rFonts w:ascii="Arial" w:hAnsi="Arial" w:cs="Arial"/>
          <w:lang w:val="sl-SI"/>
        </w:rPr>
      </w:pPr>
    </w:p>
    <w:p w14:paraId="00402CDC" w14:textId="77777777" w:rsidR="00FE678E" w:rsidRDefault="00FE678E" w:rsidP="004D4056">
      <w:pPr>
        <w:spacing w:before="100" w:after="100" w:line="240" w:lineRule="auto"/>
        <w:rPr>
          <w:rFonts w:ascii="Arial" w:hAnsi="Arial" w:cs="Arial"/>
          <w:lang w:val="sl-SI"/>
        </w:rPr>
      </w:pPr>
    </w:p>
    <w:p w14:paraId="55722B1C" w14:textId="3CED8CD2" w:rsidR="00FE678E" w:rsidRDefault="004A62F9" w:rsidP="004D4056">
      <w:pPr>
        <w:spacing w:before="100" w:after="100" w:line="240" w:lineRule="auto"/>
        <w:rPr>
          <w:rFonts w:ascii="Arial" w:hAnsi="Arial" w:cs="Arial"/>
          <w:lang w:val="sl-SI"/>
        </w:rPr>
      </w:pPr>
      <w:r w:rsidRPr="00075743">
        <w:rPr>
          <w:rFonts w:ascii="Arial" w:hAnsi="Arial" w:cs="Arial"/>
          <w:lang w:val="sl-SI"/>
        </w:rPr>
        <w:t>Donator bo donatorska sredstva nakazal na transakcijski račun Občine Solčava</w:t>
      </w:r>
      <w:r w:rsidR="004D4056" w:rsidRPr="00075743">
        <w:rPr>
          <w:rFonts w:ascii="Arial" w:hAnsi="Arial" w:cs="Arial"/>
          <w:lang w:val="sl-SI"/>
        </w:rPr>
        <w:t xml:space="preserve">, ki </w:t>
      </w:r>
      <w:r w:rsidRPr="00075743">
        <w:rPr>
          <w:rFonts w:ascii="Arial" w:hAnsi="Arial" w:cs="Arial"/>
          <w:lang w:val="sl-SI"/>
        </w:rPr>
        <w:t xml:space="preserve"> je odprt posebej za namen </w:t>
      </w:r>
      <w:r w:rsidR="004D4056" w:rsidRPr="00075743">
        <w:rPr>
          <w:rFonts w:ascii="Arial" w:hAnsi="Arial" w:cs="Arial"/>
          <w:lang w:val="sl-SI"/>
        </w:rPr>
        <w:t xml:space="preserve">pomoči pri </w:t>
      </w:r>
      <w:r w:rsidRPr="00075743">
        <w:rPr>
          <w:rFonts w:ascii="Arial" w:hAnsi="Arial" w:cs="Arial"/>
          <w:lang w:val="sl-SI"/>
        </w:rPr>
        <w:t>odprav</w:t>
      </w:r>
      <w:r w:rsidR="004D4056" w:rsidRPr="00075743">
        <w:rPr>
          <w:rFonts w:ascii="Arial" w:hAnsi="Arial" w:cs="Arial"/>
          <w:lang w:val="sl-SI"/>
        </w:rPr>
        <w:t>i</w:t>
      </w:r>
      <w:r w:rsidRPr="00075743">
        <w:rPr>
          <w:rFonts w:ascii="Arial" w:hAnsi="Arial" w:cs="Arial"/>
          <w:lang w:val="sl-SI"/>
        </w:rPr>
        <w:t xml:space="preserve"> posledic</w:t>
      </w:r>
      <w:r w:rsidR="004D4056" w:rsidRPr="00075743">
        <w:rPr>
          <w:rFonts w:ascii="Arial" w:hAnsi="Arial" w:cs="Arial"/>
          <w:lang w:val="sl-SI"/>
        </w:rPr>
        <w:t xml:space="preserve"> katastrofalne </w:t>
      </w:r>
      <w:r w:rsidRPr="00075743">
        <w:rPr>
          <w:rFonts w:ascii="Arial" w:hAnsi="Arial" w:cs="Arial"/>
          <w:lang w:val="sl-SI"/>
        </w:rPr>
        <w:t xml:space="preserve"> nesreče</w:t>
      </w:r>
      <w:r w:rsidR="004D4056" w:rsidRPr="00075743">
        <w:rPr>
          <w:rFonts w:ascii="Arial" w:hAnsi="Arial" w:cs="Arial"/>
          <w:lang w:val="sl-SI"/>
        </w:rPr>
        <w:t xml:space="preserve"> na kmetiji </w:t>
      </w:r>
    </w:p>
    <w:p w14:paraId="4D0B126A" w14:textId="18B869D0" w:rsidR="001543BD" w:rsidRPr="00075743" w:rsidRDefault="004D4056" w:rsidP="004D4056">
      <w:pPr>
        <w:spacing w:before="100" w:after="100" w:line="240" w:lineRule="auto"/>
        <w:rPr>
          <w:rFonts w:ascii="Arial" w:eastAsia="Times New Roman" w:hAnsi="Arial" w:cs="Arial"/>
          <w:b/>
          <w:bCs/>
          <w:lang w:val="sl-SI" w:eastAsia="sl-SI"/>
        </w:rPr>
      </w:pPr>
      <w:r w:rsidRPr="00075743">
        <w:rPr>
          <w:rFonts w:ascii="Arial" w:hAnsi="Arial" w:cs="Arial"/>
          <w:lang w:val="sl-SI"/>
        </w:rPr>
        <w:t xml:space="preserve">družine Ošep </w:t>
      </w:r>
      <w:proofErr w:type="spellStart"/>
      <w:r w:rsidRPr="00075743">
        <w:rPr>
          <w:rFonts w:ascii="Arial" w:hAnsi="Arial" w:cs="Arial"/>
          <w:lang w:val="sl-SI"/>
        </w:rPr>
        <w:t>p.d</w:t>
      </w:r>
      <w:proofErr w:type="spellEnd"/>
      <w:r w:rsidRPr="00075743">
        <w:rPr>
          <w:rFonts w:ascii="Arial" w:hAnsi="Arial" w:cs="Arial"/>
          <w:lang w:val="sl-SI"/>
        </w:rPr>
        <w:t>. v Bukovcu, P</w:t>
      </w:r>
      <w:r w:rsidR="00100F51">
        <w:rPr>
          <w:rFonts w:ascii="Arial" w:hAnsi="Arial" w:cs="Arial"/>
          <w:lang w:val="sl-SI"/>
        </w:rPr>
        <w:t>o</w:t>
      </w:r>
      <w:r w:rsidRPr="00075743">
        <w:rPr>
          <w:rFonts w:ascii="Arial" w:hAnsi="Arial" w:cs="Arial"/>
          <w:lang w:val="sl-SI"/>
        </w:rPr>
        <w:t>dolševa 1, 3335 Solčava</w:t>
      </w:r>
      <w:r w:rsidR="004A62F9" w:rsidRPr="00075743">
        <w:rPr>
          <w:rFonts w:ascii="Arial" w:hAnsi="Arial" w:cs="Arial"/>
          <w:lang w:val="sl-SI"/>
        </w:rPr>
        <w:t>:</w:t>
      </w:r>
      <w:r w:rsidR="004A62F9" w:rsidRPr="00075743">
        <w:rPr>
          <w:rFonts w:ascii="Arial" w:hAnsi="Arial" w:cs="Arial"/>
          <w:lang w:val="sl-SI"/>
        </w:rPr>
        <w:br/>
      </w:r>
    </w:p>
    <w:p w14:paraId="3F62D344" w14:textId="3FB74D11" w:rsidR="004D4056" w:rsidRDefault="001543BD" w:rsidP="00100F51">
      <w:pPr>
        <w:spacing w:before="100" w:after="100" w:line="240" w:lineRule="auto"/>
        <w:rPr>
          <w:rFonts w:ascii="Arial" w:eastAsia="Times New Roman" w:hAnsi="Arial" w:cs="Arial"/>
          <w:lang w:val="sl-SI" w:eastAsia="sl-SI"/>
        </w:rPr>
      </w:pPr>
      <w:r w:rsidRPr="00075743">
        <w:rPr>
          <w:rFonts w:ascii="Arial" w:eastAsia="Times New Roman" w:hAnsi="Arial" w:cs="Arial"/>
          <w:b/>
          <w:bCs/>
          <w:lang w:val="sl-SI" w:eastAsia="sl-SI"/>
        </w:rPr>
        <w:t>Prejemnik:</w:t>
      </w:r>
      <w:r w:rsidRPr="00075743">
        <w:rPr>
          <w:rFonts w:ascii="Arial" w:eastAsia="Times New Roman" w:hAnsi="Arial" w:cs="Arial"/>
          <w:lang w:val="sl-SI" w:eastAsia="sl-SI"/>
        </w:rPr>
        <w:t xml:space="preserve"> Občina Solčava</w:t>
      </w:r>
      <w:r w:rsidRPr="00075743">
        <w:rPr>
          <w:rFonts w:ascii="Arial" w:eastAsia="Times New Roman" w:hAnsi="Arial" w:cs="Arial"/>
          <w:lang w:val="sl-SI" w:eastAsia="sl-SI"/>
        </w:rPr>
        <w:br/>
      </w:r>
      <w:r w:rsidRPr="00075743">
        <w:rPr>
          <w:rFonts w:ascii="Arial" w:eastAsia="Times New Roman" w:hAnsi="Arial" w:cs="Arial"/>
          <w:b/>
          <w:bCs/>
          <w:lang w:val="sl-SI" w:eastAsia="sl-SI"/>
        </w:rPr>
        <w:t>TRR (podračun):</w:t>
      </w:r>
      <w:r w:rsidRPr="00075743">
        <w:rPr>
          <w:rFonts w:ascii="Arial" w:eastAsia="Times New Roman" w:hAnsi="Arial" w:cs="Arial"/>
          <w:lang w:val="sl-SI" w:eastAsia="sl-SI"/>
        </w:rPr>
        <w:t xml:space="preserve"> SI56 0110 0600 8362 393</w:t>
      </w:r>
      <w:r w:rsidRPr="00075743">
        <w:rPr>
          <w:rFonts w:ascii="Arial" w:eastAsia="Times New Roman" w:hAnsi="Arial" w:cs="Arial"/>
          <w:lang w:val="sl-SI" w:eastAsia="sl-SI"/>
        </w:rPr>
        <w:br/>
      </w:r>
      <w:r w:rsidRPr="00075743">
        <w:rPr>
          <w:rFonts w:ascii="Arial" w:eastAsia="Times New Roman" w:hAnsi="Arial" w:cs="Arial"/>
          <w:b/>
          <w:bCs/>
          <w:lang w:val="sl-SI" w:eastAsia="sl-SI"/>
        </w:rPr>
        <w:t>Koda namena:</w:t>
      </w:r>
      <w:r w:rsidRPr="00075743">
        <w:rPr>
          <w:rFonts w:ascii="Arial" w:eastAsia="Times New Roman" w:hAnsi="Arial" w:cs="Arial"/>
          <w:lang w:val="sl-SI" w:eastAsia="sl-SI"/>
        </w:rPr>
        <w:t xml:space="preserve"> </w:t>
      </w:r>
      <w:r w:rsidR="004D4056" w:rsidRPr="00075743">
        <w:rPr>
          <w:rFonts w:ascii="Arial" w:eastAsia="Times New Roman" w:hAnsi="Arial" w:cs="Arial"/>
          <w:lang w:val="sl-SI" w:eastAsia="sl-SI"/>
        </w:rPr>
        <w:t>CHAR</w:t>
      </w:r>
      <w:r w:rsidRPr="00075743">
        <w:rPr>
          <w:rFonts w:ascii="Arial" w:eastAsia="Times New Roman" w:hAnsi="Arial" w:cs="Arial"/>
          <w:lang w:val="sl-SI" w:eastAsia="sl-SI"/>
        </w:rPr>
        <w:br/>
      </w:r>
      <w:r w:rsidRPr="00075743">
        <w:rPr>
          <w:rFonts w:ascii="Arial" w:eastAsia="Times New Roman" w:hAnsi="Arial" w:cs="Arial"/>
          <w:b/>
          <w:bCs/>
          <w:lang w:val="sl-SI" w:eastAsia="sl-SI"/>
        </w:rPr>
        <w:t>Referenca:</w:t>
      </w:r>
      <w:r w:rsidRPr="00075743">
        <w:rPr>
          <w:rFonts w:ascii="Arial" w:eastAsia="Times New Roman" w:hAnsi="Arial" w:cs="Arial"/>
          <w:lang w:val="sl-SI" w:eastAsia="sl-SI"/>
        </w:rPr>
        <w:t xml:space="preserve"> SI99</w:t>
      </w:r>
      <w:r w:rsidRPr="00075743">
        <w:rPr>
          <w:rFonts w:ascii="Arial" w:eastAsia="Times New Roman" w:hAnsi="Arial" w:cs="Arial"/>
          <w:lang w:val="sl-SI" w:eastAsia="sl-SI"/>
        </w:rPr>
        <w:br/>
      </w:r>
      <w:r w:rsidRPr="00075743">
        <w:rPr>
          <w:rFonts w:ascii="Arial" w:eastAsia="Times New Roman" w:hAnsi="Arial" w:cs="Arial"/>
          <w:b/>
          <w:bCs/>
          <w:lang w:val="sl-SI" w:eastAsia="sl-SI"/>
        </w:rPr>
        <w:t>Namen nakazila:</w:t>
      </w:r>
      <w:r w:rsidRPr="00075743">
        <w:rPr>
          <w:rFonts w:ascii="Arial" w:eastAsia="Times New Roman" w:hAnsi="Arial" w:cs="Arial"/>
          <w:lang w:val="sl-SI" w:eastAsia="sl-SI"/>
        </w:rPr>
        <w:t xml:space="preserve"> POMOČ POŽAR BUKOVNIK</w:t>
      </w:r>
    </w:p>
    <w:p w14:paraId="0380114E" w14:textId="77777777" w:rsidR="00100F51" w:rsidRPr="00100F51" w:rsidRDefault="00100F51" w:rsidP="00100F51">
      <w:pPr>
        <w:spacing w:before="100" w:after="100" w:line="240" w:lineRule="auto"/>
        <w:rPr>
          <w:rFonts w:ascii="Arial" w:eastAsia="Times New Roman" w:hAnsi="Arial" w:cs="Arial"/>
          <w:lang w:val="sl-SI" w:eastAsia="sl-SI"/>
        </w:rPr>
      </w:pPr>
    </w:p>
    <w:p w14:paraId="079234DC" w14:textId="19837A33" w:rsidR="00075743" w:rsidRPr="00075743" w:rsidRDefault="00000000" w:rsidP="00100F51">
      <w:pPr>
        <w:pStyle w:val="Slog"/>
        <w:spacing w:line="276" w:lineRule="auto"/>
        <w:ind w:right="4"/>
        <w:rPr>
          <w:rFonts w:ascii="Arial" w:hAnsi="Arial" w:cs="Arial"/>
          <w:sz w:val="22"/>
          <w:szCs w:val="22"/>
        </w:rPr>
      </w:pPr>
      <w:r w:rsidRPr="00075743">
        <w:rPr>
          <w:rFonts w:ascii="Arial" w:hAnsi="Arial" w:cs="Arial"/>
          <w:sz w:val="22"/>
          <w:szCs w:val="22"/>
        </w:rPr>
        <w:t>3. člen</w:t>
      </w:r>
      <w:r w:rsidRPr="00075743">
        <w:rPr>
          <w:rFonts w:ascii="Arial" w:hAnsi="Arial" w:cs="Arial"/>
          <w:sz w:val="22"/>
          <w:szCs w:val="22"/>
        </w:rPr>
        <w:br/>
        <w:t>Občina Solčava se zavezuje, da bo dobljeno donacijo uporabila izključno za namen</w:t>
      </w:r>
      <w:r w:rsidR="004D4056" w:rsidRPr="00075743">
        <w:rPr>
          <w:rFonts w:ascii="Arial" w:hAnsi="Arial" w:cs="Arial"/>
          <w:sz w:val="22"/>
          <w:szCs w:val="22"/>
        </w:rPr>
        <w:t xml:space="preserve">  </w:t>
      </w:r>
      <w:r w:rsidR="004D4056" w:rsidRPr="00075743">
        <w:rPr>
          <w:rFonts w:ascii="Arial" w:hAnsi="Arial" w:cs="Arial"/>
          <w:sz w:val="22"/>
          <w:szCs w:val="22"/>
        </w:rPr>
        <w:t>odprav</w:t>
      </w:r>
      <w:r w:rsidR="004D4056" w:rsidRPr="00075743">
        <w:rPr>
          <w:rFonts w:ascii="Arial" w:hAnsi="Arial" w:cs="Arial"/>
          <w:sz w:val="22"/>
          <w:szCs w:val="22"/>
        </w:rPr>
        <w:t>e</w:t>
      </w:r>
      <w:r w:rsidR="004D4056" w:rsidRPr="00075743">
        <w:rPr>
          <w:rFonts w:ascii="Arial" w:hAnsi="Arial" w:cs="Arial"/>
          <w:sz w:val="22"/>
          <w:szCs w:val="22"/>
        </w:rPr>
        <w:t xml:space="preserve"> posledic  katastrofalne nesreče – POŽAR NA DOMAČIJI V BUKOVCU</w:t>
      </w:r>
      <w:r w:rsidR="004D4056" w:rsidRPr="00075743">
        <w:rPr>
          <w:rFonts w:ascii="Arial" w:hAnsi="Arial" w:cs="Arial"/>
          <w:sz w:val="22"/>
          <w:szCs w:val="22"/>
        </w:rPr>
        <w:t>.</w:t>
      </w:r>
      <w:r w:rsidRPr="00075743">
        <w:rPr>
          <w:rFonts w:ascii="Arial" w:hAnsi="Arial" w:cs="Arial"/>
          <w:sz w:val="22"/>
          <w:szCs w:val="22"/>
        </w:rPr>
        <w:t xml:space="preserve"> </w:t>
      </w:r>
      <w:r w:rsidRPr="00075743">
        <w:rPr>
          <w:rFonts w:ascii="Arial" w:hAnsi="Arial" w:cs="Arial"/>
          <w:sz w:val="22"/>
          <w:szCs w:val="22"/>
        </w:rPr>
        <w:br/>
      </w:r>
      <w:r w:rsidRPr="00075743">
        <w:rPr>
          <w:rFonts w:ascii="Arial" w:hAnsi="Arial" w:cs="Arial"/>
          <w:sz w:val="22"/>
          <w:szCs w:val="22"/>
        </w:rPr>
        <w:br/>
      </w:r>
      <w:r w:rsidR="00075743" w:rsidRPr="00075743">
        <w:rPr>
          <w:rFonts w:ascii="Arial" w:hAnsi="Arial" w:cs="Arial"/>
          <w:sz w:val="22"/>
          <w:szCs w:val="22"/>
        </w:rPr>
        <w:t xml:space="preserve">4. člen </w:t>
      </w:r>
    </w:p>
    <w:p w14:paraId="4A52E95F" w14:textId="144F2D72" w:rsidR="00100F51" w:rsidRPr="00100F51" w:rsidRDefault="00100F51" w:rsidP="00100F51">
      <w:pPr>
        <w:pStyle w:val="Slog"/>
        <w:spacing w:line="276" w:lineRule="auto"/>
        <w:ind w:right="4"/>
        <w:jc w:val="both"/>
        <w:rPr>
          <w:rFonts w:ascii="Arial" w:hAnsi="Arial" w:cs="Arial"/>
          <w:sz w:val="22"/>
          <w:szCs w:val="22"/>
        </w:rPr>
      </w:pPr>
      <w:r w:rsidRPr="00075743">
        <w:rPr>
          <w:rFonts w:ascii="Arial" w:hAnsi="Arial" w:cs="Arial"/>
          <w:sz w:val="22"/>
          <w:szCs w:val="22"/>
        </w:rPr>
        <w:t>donator</w:t>
      </w:r>
      <w:r w:rsidR="00075743" w:rsidRPr="00075743">
        <w:rPr>
          <w:rFonts w:ascii="Arial" w:hAnsi="Arial" w:cs="Arial"/>
          <w:sz w:val="22"/>
          <w:szCs w:val="22"/>
        </w:rPr>
        <w:t xml:space="preserve"> ima pravico preveriti namensko rabo </w:t>
      </w:r>
      <w:proofErr w:type="spellStart"/>
      <w:r w:rsidR="00075743" w:rsidRPr="00075743">
        <w:rPr>
          <w:rFonts w:ascii="Arial" w:hAnsi="Arial" w:cs="Arial"/>
          <w:sz w:val="22"/>
          <w:szCs w:val="22"/>
        </w:rPr>
        <w:t>doniranih</w:t>
      </w:r>
      <w:proofErr w:type="spellEnd"/>
      <w:r w:rsidR="00075743" w:rsidRPr="00075743">
        <w:rPr>
          <w:rFonts w:ascii="Arial" w:hAnsi="Arial" w:cs="Arial"/>
          <w:sz w:val="22"/>
          <w:szCs w:val="22"/>
        </w:rPr>
        <w:t xml:space="preserve"> sredstev in zahtevati potrdilo o porabi sredstev. </w:t>
      </w:r>
      <w:r w:rsidR="00000000" w:rsidRPr="00075743">
        <w:rPr>
          <w:rFonts w:ascii="Arial" w:hAnsi="Arial" w:cs="Arial"/>
          <w:sz w:val="22"/>
          <w:szCs w:val="22"/>
        </w:rPr>
        <w:t xml:space="preserve">V primeru kršitve obveznosti iz prvega odstavka tega člena je prejemnik donacije, na zahtevo donatorja, dolžan donatorju </w:t>
      </w:r>
      <w:r w:rsidR="00075743" w:rsidRPr="00075743">
        <w:rPr>
          <w:rFonts w:ascii="Arial" w:hAnsi="Arial" w:cs="Arial"/>
          <w:sz w:val="22"/>
          <w:szCs w:val="22"/>
        </w:rPr>
        <w:t xml:space="preserve">v celoti </w:t>
      </w:r>
      <w:r w:rsidR="00000000" w:rsidRPr="00075743">
        <w:rPr>
          <w:rFonts w:ascii="Arial" w:hAnsi="Arial" w:cs="Arial"/>
          <w:sz w:val="22"/>
          <w:szCs w:val="22"/>
        </w:rPr>
        <w:t xml:space="preserve">vrniti </w:t>
      </w:r>
      <w:proofErr w:type="spellStart"/>
      <w:r w:rsidR="00000000" w:rsidRPr="00075743">
        <w:rPr>
          <w:rFonts w:ascii="Arial" w:hAnsi="Arial" w:cs="Arial"/>
          <w:sz w:val="22"/>
          <w:szCs w:val="22"/>
        </w:rPr>
        <w:t>donirana</w:t>
      </w:r>
      <w:proofErr w:type="spellEnd"/>
      <w:r w:rsidR="00000000" w:rsidRPr="00075743">
        <w:rPr>
          <w:rFonts w:ascii="Arial" w:hAnsi="Arial" w:cs="Arial"/>
          <w:sz w:val="22"/>
          <w:szCs w:val="22"/>
        </w:rPr>
        <w:t xml:space="preserve"> sredstva.</w:t>
      </w:r>
      <w:r w:rsidR="00000000" w:rsidRPr="00075743">
        <w:rPr>
          <w:rFonts w:ascii="Arial" w:hAnsi="Arial" w:cs="Arial"/>
          <w:sz w:val="22"/>
          <w:szCs w:val="22"/>
        </w:rPr>
        <w:br/>
      </w:r>
      <w:r w:rsidR="00000000" w:rsidRPr="00075743">
        <w:rPr>
          <w:rFonts w:ascii="Arial" w:hAnsi="Arial" w:cs="Arial"/>
          <w:sz w:val="22"/>
          <w:szCs w:val="22"/>
        </w:rPr>
        <w:br/>
      </w:r>
      <w:r w:rsidRPr="00100F51">
        <w:rPr>
          <w:rFonts w:ascii="Arial" w:hAnsi="Arial" w:cs="Arial"/>
          <w:b/>
          <w:bCs/>
        </w:rPr>
        <w:t>KONČNE DOLOČBE</w:t>
      </w:r>
    </w:p>
    <w:p w14:paraId="5A3C37B0" w14:textId="77777777" w:rsidR="00100F51" w:rsidRDefault="00100F51" w:rsidP="00075743">
      <w:pPr>
        <w:rPr>
          <w:rFonts w:ascii="Arial" w:hAnsi="Arial" w:cs="Arial"/>
          <w:lang w:val="sl-SI"/>
        </w:rPr>
      </w:pPr>
    </w:p>
    <w:p w14:paraId="5ADEFBAC" w14:textId="3C8F22F0" w:rsidR="00100F51" w:rsidRDefault="00100F51" w:rsidP="00075743">
      <w:pPr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5</w:t>
      </w:r>
      <w:r w:rsidR="00000000" w:rsidRPr="00075743">
        <w:rPr>
          <w:rFonts w:ascii="Arial" w:hAnsi="Arial" w:cs="Arial"/>
          <w:lang w:val="sl-SI"/>
        </w:rPr>
        <w:t>. člen</w:t>
      </w:r>
      <w:r w:rsidR="00000000" w:rsidRPr="00075743">
        <w:rPr>
          <w:rFonts w:ascii="Arial" w:hAnsi="Arial" w:cs="Arial"/>
          <w:lang w:val="sl-SI"/>
        </w:rPr>
        <w:br/>
        <w:t xml:space="preserve">Morebitne spore bosta pogodbeni stranki reševali sporazumno, če pa to ne bo mogoče, </w:t>
      </w:r>
      <w:r>
        <w:rPr>
          <w:rFonts w:ascii="Arial" w:hAnsi="Arial" w:cs="Arial"/>
          <w:lang w:val="sl-SI"/>
        </w:rPr>
        <w:t xml:space="preserve">spore rešuje </w:t>
      </w:r>
      <w:r w:rsidR="00000000" w:rsidRPr="00075743">
        <w:rPr>
          <w:rFonts w:ascii="Arial" w:hAnsi="Arial" w:cs="Arial"/>
          <w:lang w:val="sl-SI"/>
        </w:rPr>
        <w:t>pristojno sodišče</w:t>
      </w:r>
      <w:r w:rsidR="004D4056" w:rsidRPr="00075743">
        <w:rPr>
          <w:rFonts w:ascii="Arial" w:hAnsi="Arial" w:cs="Arial"/>
          <w:lang w:val="sl-SI"/>
        </w:rPr>
        <w:t>.</w:t>
      </w:r>
      <w:r w:rsidR="00000000" w:rsidRPr="00075743">
        <w:rPr>
          <w:rFonts w:ascii="Arial" w:hAnsi="Arial" w:cs="Arial"/>
          <w:lang w:val="sl-SI"/>
        </w:rPr>
        <w:t xml:space="preserve"> </w:t>
      </w:r>
      <w:r w:rsidR="00000000" w:rsidRPr="00075743">
        <w:rPr>
          <w:rFonts w:ascii="Arial" w:hAnsi="Arial" w:cs="Arial"/>
          <w:lang w:val="sl-SI"/>
        </w:rPr>
        <w:br/>
      </w:r>
      <w:r w:rsidR="00000000" w:rsidRPr="00075743">
        <w:rPr>
          <w:rFonts w:ascii="Arial" w:hAnsi="Arial" w:cs="Arial"/>
          <w:lang w:val="sl-SI"/>
        </w:rPr>
        <w:br/>
      </w:r>
      <w:r>
        <w:rPr>
          <w:rFonts w:ascii="Arial" w:hAnsi="Arial" w:cs="Arial"/>
          <w:lang w:val="sl-SI"/>
        </w:rPr>
        <w:t>6</w:t>
      </w:r>
      <w:r w:rsidR="00000000" w:rsidRPr="00075743">
        <w:rPr>
          <w:rFonts w:ascii="Arial" w:hAnsi="Arial" w:cs="Arial"/>
          <w:lang w:val="sl-SI"/>
        </w:rPr>
        <w:t>. člen</w:t>
      </w:r>
      <w:r w:rsidR="00000000" w:rsidRPr="00075743">
        <w:rPr>
          <w:rFonts w:ascii="Arial" w:hAnsi="Arial" w:cs="Arial"/>
          <w:lang w:val="sl-SI"/>
        </w:rPr>
        <w:br/>
      </w:r>
      <w:r w:rsidRPr="00075743">
        <w:rPr>
          <w:rFonts w:ascii="Arial" w:hAnsi="Arial" w:cs="Arial"/>
          <w:lang w:val="sl-SI"/>
        </w:rPr>
        <w:t>Pogodba prične veljati, ko jo podpišeta obe stranki.</w:t>
      </w:r>
      <w:r w:rsidR="00000000" w:rsidRPr="00075743">
        <w:rPr>
          <w:rFonts w:ascii="Arial" w:hAnsi="Arial" w:cs="Arial"/>
          <w:lang w:val="sl-SI"/>
        </w:rPr>
        <w:br/>
      </w:r>
    </w:p>
    <w:p w14:paraId="7F5C91C5" w14:textId="77777777" w:rsidR="00100F51" w:rsidRDefault="00100F51" w:rsidP="00075743">
      <w:pPr>
        <w:rPr>
          <w:rFonts w:ascii="Arial" w:hAnsi="Arial" w:cs="Arial"/>
          <w:lang w:val="sl-SI"/>
        </w:rPr>
      </w:pPr>
      <w:r>
        <w:rPr>
          <w:rFonts w:ascii="Arial" w:hAnsi="Arial" w:cs="Arial"/>
          <w:lang w:val="sl-SI"/>
        </w:rPr>
        <w:t>7.člen</w:t>
      </w:r>
      <w:r>
        <w:rPr>
          <w:rFonts w:ascii="Arial" w:hAnsi="Arial" w:cs="Arial"/>
          <w:lang w:val="sl-SI"/>
        </w:rPr>
        <w:br/>
      </w:r>
      <w:r w:rsidR="00000000" w:rsidRPr="00075743">
        <w:rPr>
          <w:rFonts w:ascii="Arial" w:hAnsi="Arial" w:cs="Arial"/>
          <w:lang w:val="sl-SI"/>
        </w:rPr>
        <w:t xml:space="preserve">Pogodba je sklenjena v dveh enakih izvodih. Vsaka pogodbena stranka prejme en izvod. </w:t>
      </w:r>
      <w:r w:rsidR="00000000" w:rsidRPr="00075743">
        <w:rPr>
          <w:rFonts w:ascii="Arial" w:hAnsi="Arial" w:cs="Arial"/>
          <w:lang w:val="sl-SI"/>
        </w:rPr>
        <w:br/>
      </w:r>
      <w:r w:rsidR="00000000" w:rsidRPr="00075743">
        <w:rPr>
          <w:rFonts w:ascii="Arial" w:hAnsi="Arial" w:cs="Arial"/>
          <w:lang w:val="sl-SI"/>
        </w:rPr>
        <w:br/>
      </w:r>
    </w:p>
    <w:p w14:paraId="7E4AF20E" w14:textId="5F02895D" w:rsidR="00075743" w:rsidRPr="00075743" w:rsidRDefault="00075743" w:rsidP="00075743">
      <w:pPr>
        <w:rPr>
          <w:rFonts w:ascii="Arial" w:hAnsi="Arial" w:cs="Arial"/>
          <w:lang w:val="sl-SI"/>
        </w:rPr>
      </w:pPr>
      <w:r w:rsidRPr="00075743">
        <w:rPr>
          <w:rFonts w:ascii="Arial" w:hAnsi="Arial" w:cs="Arial"/>
          <w:lang w:val="sl-SI"/>
        </w:rPr>
        <w:t xml:space="preserve">Številka: </w:t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 xml:space="preserve">Številka: </w:t>
      </w:r>
      <w:r w:rsidRPr="00075743">
        <w:rPr>
          <w:rFonts w:ascii="Arial" w:hAnsi="Arial" w:cs="Arial"/>
          <w:lang w:val="sl-SI"/>
        </w:rPr>
        <w:br/>
      </w:r>
      <w:r w:rsidRPr="00075743">
        <w:rPr>
          <w:rFonts w:ascii="Arial" w:hAnsi="Arial" w:cs="Arial"/>
          <w:lang w:val="sl-SI"/>
        </w:rPr>
        <w:t>D</w:t>
      </w:r>
      <w:r w:rsidRPr="00075743">
        <w:rPr>
          <w:rFonts w:ascii="Arial" w:hAnsi="Arial" w:cs="Arial"/>
          <w:lang w:val="sl-SI"/>
        </w:rPr>
        <w:t xml:space="preserve">atum: </w:t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  <w:t>D</w:t>
      </w:r>
      <w:r w:rsidRPr="00075743">
        <w:rPr>
          <w:rFonts w:ascii="Arial" w:hAnsi="Arial" w:cs="Arial"/>
          <w:lang w:val="sl-SI"/>
        </w:rPr>
        <w:t>atum:</w:t>
      </w:r>
    </w:p>
    <w:p w14:paraId="640F7DDF" w14:textId="39059BDC" w:rsidR="00CB3FFF" w:rsidRPr="00075743" w:rsidRDefault="00075743" w:rsidP="00075743">
      <w:pPr>
        <w:ind w:left="4320" w:hanging="4320"/>
        <w:rPr>
          <w:rFonts w:ascii="Arial" w:hAnsi="Arial" w:cs="Arial"/>
          <w:lang w:val="sl-SI"/>
        </w:rPr>
      </w:pPr>
      <w:r w:rsidRPr="00075743">
        <w:rPr>
          <w:rFonts w:ascii="Arial" w:hAnsi="Arial" w:cs="Arial"/>
          <w:lang w:val="sl-SI"/>
        </w:rPr>
        <w:t>DONATOR:</w:t>
      </w:r>
      <w:r w:rsidRPr="00075743">
        <w:rPr>
          <w:rFonts w:ascii="Arial" w:hAnsi="Arial" w:cs="Arial"/>
          <w:lang w:val="sl-SI"/>
        </w:rPr>
        <w:t xml:space="preserve"> </w:t>
      </w:r>
      <w:r w:rsidRPr="00075743">
        <w:rPr>
          <w:rFonts w:ascii="Arial" w:hAnsi="Arial" w:cs="Arial"/>
          <w:lang w:val="sl-SI"/>
        </w:rPr>
        <w:tab/>
      </w:r>
      <w:r w:rsidRPr="00075743">
        <w:rPr>
          <w:rFonts w:ascii="Arial" w:hAnsi="Arial" w:cs="Arial"/>
          <w:lang w:val="sl-SI"/>
        </w:rPr>
        <w:tab/>
        <w:t>PREJEMNIK DONACIJE:</w:t>
      </w:r>
      <w:r w:rsidRPr="00075743">
        <w:rPr>
          <w:rFonts w:ascii="Arial" w:hAnsi="Arial" w:cs="Arial"/>
          <w:lang w:val="sl-SI"/>
        </w:rPr>
        <w:br/>
      </w:r>
      <w:r w:rsidRPr="00075743">
        <w:rPr>
          <w:rFonts w:ascii="Arial" w:hAnsi="Arial" w:cs="Arial"/>
          <w:lang w:val="sl-SI"/>
        </w:rPr>
        <w:t xml:space="preserve">            </w:t>
      </w:r>
      <w:r w:rsidR="00000000" w:rsidRPr="00075743">
        <w:rPr>
          <w:rFonts w:ascii="Arial" w:hAnsi="Arial" w:cs="Arial"/>
          <w:lang w:val="sl-SI"/>
        </w:rPr>
        <w:t>Občina Solčava</w:t>
      </w:r>
      <w:r w:rsidR="00000000" w:rsidRPr="00075743">
        <w:rPr>
          <w:rFonts w:ascii="Arial" w:hAnsi="Arial" w:cs="Arial"/>
          <w:lang w:val="sl-SI"/>
        </w:rPr>
        <w:br/>
      </w:r>
      <w:r w:rsidRPr="00075743">
        <w:rPr>
          <w:rFonts w:ascii="Arial" w:hAnsi="Arial" w:cs="Arial"/>
          <w:lang w:val="sl-SI"/>
        </w:rPr>
        <w:t xml:space="preserve">            </w:t>
      </w:r>
      <w:r w:rsidR="00000000" w:rsidRPr="00075743">
        <w:rPr>
          <w:rFonts w:ascii="Arial" w:hAnsi="Arial" w:cs="Arial"/>
          <w:lang w:val="sl-SI"/>
        </w:rPr>
        <w:t>Katarina Prelesnik, županja</w:t>
      </w:r>
      <w:r w:rsidR="00000000" w:rsidRPr="00075743">
        <w:rPr>
          <w:rFonts w:ascii="Arial" w:hAnsi="Arial" w:cs="Arial"/>
          <w:lang w:val="sl-SI"/>
        </w:rPr>
        <w:br/>
      </w:r>
    </w:p>
    <w:p w14:paraId="3AF82A54" w14:textId="77777777" w:rsidR="00075743" w:rsidRPr="00075743" w:rsidRDefault="00075743">
      <w:pPr>
        <w:ind w:left="4320" w:hanging="4320"/>
        <w:rPr>
          <w:rFonts w:ascii="Arial" w:hAnsi="Arial" w:cs="Arial"/>
          <w:lang w:val="sl-SI"/>
        </w:rPr>
      </w:pPr>
    </w:p>
    <w:sectPr w:rsidR="00075743" w:rsidRPr="00075743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F1A65" w14:textId="77777777" w:rsidR="00721CC7" w:rsidRDefault="00721CC7" w:rsidP="00100F51">
      <w:pPr>
        <w:spacing w:after="0" w:line="240" w:lineRule="auto"/>
      </w:pPr>
      <w:r>
        <w:separator/>
      </w:r>
    </w:p>
  </w:endnote>
  <w:endnote w:type="continuationSeparator" w:id="0">
    <w:p w14:paraId="17EBDF91" w14:textId="77777777" w:rsidR="00721CC7" w:rsidRDefault="00721CC7" w:rsidP="00100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287518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5E45D7BE" w14:textId="75D9E92C" w:rsidR="00100F51" w:rsidRDefault="00100F51" w:rsidP="00FE678E">
            <w:pPr>
              <w:pStyle w:val="Noga"/>
              <w:jc w:val="right"/>
            </w:pPr>
            <w:r w:rsidRPr="00100F51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Stran </w:t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begin"/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instrText>PAGE</w:instrText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separate"/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2</w:t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end"/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 xml:space="preserve"> od </w:t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begin"/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instrText>NUMPAGES</w:instrText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separate"/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  <w:lang w:val="sl-SI"/>
              </w:rPr>
              <w:t>2</w:t>
            </w:r>
            <w:r w:rsidRPr="00100F51">
              <w:rPr>
                <w:rFonts w:ascii="Arial" w:hAnsi="Arial" w:cs="Arial"/>
                <w:i/>
                <w:i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C756D" w14:textId="77777777" w:rsidR="00721CC7" w:rsidRDefault="00721CC7" w:rsidP="00100F51">
      <w:pPr>
        <w:spacing w:after="0" w:line="240" w:lineRule="auto"/>
      </w:pPr>
      <w:r>
        <w:separator/>
      </w:r>
    </w:p>
  </w:footnote>
  <w:footnote w:type="continuationSeparator" w:id="0">
    <w:p w14:paraId="742696C6" w14:textId="77777777" w:rsidR="00721CC7" w:rsidRDefault="00721CC7" w:rsidP="00100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DDB89" w14:textId="56C5A8C2" w:rsidR="00100F51" w:rsidRPr="00FE678E" w:rsidRDefault="00100F51" w:rsidP="00FE678E">
    <w:pPr>
      <w:pStyle w:val="Glava"/>
      <w:jc w:val="center"/>
      <w:rPr>
        <w:rFonts w:ascii="Arial" w:hAnsi="Arial" w:cs="Arial"/>
        <w:i/>
        <w:iCs/>
        <w:sz w:val="18"/>
        <w:szCs w:val="18"/>
        <w:lang w:val="sl-SI"/>
      </w:rPr>
    </w:pPr>
    <w:r w:rsidRPr="00FE678E">
      <w:rPr>
        <w:rFonts w:ascii="Arial" w:hAnsi="Arial" w:cs="Arial"/>
        <w:i/>
        <w:iCs/>
        <w:sz w:val="18"/>
        <w:szCs w:val="18"/>
        <w:lang w:val="sl-SI"/>
      </w:rPr>
      <w:t xml:space="preserve">Donacija za </w:t>
    </w:r>
    <w:r w:rsidR="00FE678E" w:rsidRPr="00FE678E">
      <w:rPr>
        <w:rFonts w:ascii="Arial" w:hAnsi="Arial" w:cs="Arial"/>
        <w:i/>
        <w:iCs/>
        <w:sz w:val="18"/>
        <w:szCs w:val="18"/>
        <w:lang w:val="sl-SI"/>
      </w:rPr>
      <w:t xml:space="preserve">vzpostavitvi 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 xml:space="preserve">nujnih pogojev za življenje 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 xml:space="preserve">družine 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 xml:space="preserve">ter 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>za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 xml:space="preserve"> obnov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>o</w:t>
    </w:r>
    <w:r w:rsidR="00FE678E" w:rsidRPr="00FE678E">
      <w:rPr>
        <w:rFonts w:ascii="Arial" w:eastAsia="Times New Roman" w:hAnsi="Arial" w:cs="Arial"/>
        <w:i/>
        <w:iCs/>
        <w:sz w:val="18"/>
        <w:szCs w:val="18"/>
        <w:lang w:val="sl-SI" w:eastAsia="sl-SI"/>
      </w:rPr>
      <w:t xml:space="preserve"> domačije. </w:t>
    </w:r>
    <w:r w:rsidR="00FE678E" w:rsidRPr="00FE678E">
      <w:rPr>
        <w:rFonts w:ascii="Arial" w:hAnsi="Arial" w:cs="Arial"/>
        <w:i/>
        <w:iCs/>
        <w:sz w:val="18"/>
        <w:szCs w:val="18"/>
        <w:lang w:val="sl-SI"/>
      </w:rPr>
      <w:br/>
    </w:r>
  </w:p>
  <w:p w14:paraId="4BF29B31" w14:textId="06F23072" w:rsidR="00100F51" w:rsidRDefault="00100F51" w:rsidP="00FE678E">
    <w:pPr>
      <w:pStyle w:val="Glava"/>
      <w:jc w:val="center"/>
      <w:rPr>
        <w:rFonts w:ascii="Arial" w:hAnsi="Arial" w:cs="Arial"/>
        <w:i/>
        <w:iCs/>
        <w:sz w:val="18"/>
        <w:szCs w:val="18"/>
        <w:lang w:val="sl-SI"/>
      </w:rPr>
    </w:pPr>
    <w:r w:rsidRPr="00FE678E">
      <w:rPr>
        <w:rFonts w:ascii="Arial" w:hAnsi="Arial" w:cs="Arial"/>
        <w:i/>
        <w:iCs/>
        <w:sz w:val="18"/>
        <w:szCs w:val="18"/>
        <w:lang w:val="sl-SI"/>
      </w:rPr>
      <w:t>POŽAR NA DOMAČIJI V BUKOVCU</w:t>
    </w:r>
  </w:p>
  <w:p w14:paraId="0BCA77C7" w14:textId="3ED2DD3C" w:rsidR="00FE678E" w:rsidRPr="00FE678E" w:rsidRDefault="00FE678E" w:rsidP="00FE678E">
    <w:pPr>
      <w:pStyle w:val="Glava"/>
      <w:jc w:val="center"/>
      <w:rPr>
        <w:i/>
        <w:iCs/>
        <w:sz w:val="18"/>
        <w:szCs w:val="18"/>
      </w:rPr>
    </w:pPr>
    <w:r>
      <w:rPr>
        <w:rFonts w:ascii="Arial" w:hAnsi="Arial" w:cs="Arial"/>
        <w:i/>
        <w:iCs/>
        <w:sz w:val="18"/>
        <w:szCs w:val="18"/>
        <w:lang w:val="sl-SI"/>
      </w:rPr>
      <w:t>------------------------------------------------------------------------------------------------------------------------------------------------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62314C86"/>
    <w:multiLevelType w:val="hybridMultilevel"/>
    <w:tmpl w:val="AF2A6E92"/>
    <w:lvl w:ilvl="0" w:tplc="842ABBEA">
      <w:start w:val="1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891974">
    <w:abstractNumId w:val="8"/>
  </w:num>
  <w:num w:numId="2" w16cid:durableId="1174223113">
    <w:abstractNumId w:val="6"/>
  </w:num>
  <w:num w:numId="3" w16cid:durableId="612980487">
    <w:abstractNumId w:val="5"/>
  </w:num>
  <w:num w:numId="4" w16cid:durableId="446434366">
    <w:abstractNumId w:val="4"/>
  </w:num>
  <w:num w:numId="5" w16cid:durableId="1229999218">
    <w:abstractNumId w:val="7"/>
  </w:num>
  <w:num w:numId="6" w16cid:durableId="1101141561">
    <w:abstractNumId w:val="3"/>
  </w:num>
  <w:num w:numId="7" w16cid:durableId="1478952581">
    <w:abstractNumId w:val="2"/>
  </w:num>
  <w:num w:numId="8" w16cid:durableId="1174806664">
    <w:abstractNumId w:val="1"/>
  </w:num>
  <w:num w:numId="9" w16cid:durableId="475490373">
    <w:abstractNumId w:val="0"/>
  </w:num>
  <w:num w:numId="10" w16cid:durableId="12825718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75743"/>
    <w:rsid w:val="00100F51"/>
    <w:rsid w:val="0015074B"/>
    <w:rsid w:val="001543BD"/>
    <w:rsid w:val="0025741F"/>
    <w:rsid w:val="0029639D"/>
    <w:rsid w:val="00326F90"/>
    <w:rsid w:val="004A62F9"/>
    <w:rsid w:val="004D4056"/>
    <w:rsid w:val="00570AE8"/>
    <w:rsid w:val="00721CC7"/>
    <w:rsid w:val="00AA1D8D"/>
    <w:rsid w:val="00B47730"/>
    <w:rsid w:val="00CB0664"/>
    <w:rsid w:val="00CB3FFF"/>
    <w:rsid w:val="00FC693F"/>
    <w:rsid w:val="00FE6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50D9495"/>
  <w14:defaultImageDpi w14:val="300"/>
  <w15:docId w15:val="{D7C759B5-CC22-420F-B678-DB2C59457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log">
    <w:name w:val="Slog"/>
    <w:uiPriority w:val="99"/>
    <w:rsid w:val="000757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Mateja Suhodolnik</cp:lastModifiedBy>
  <cp:revision>2</cp:revision>
  <dcterms:created xsi:type="dcterms:W3CDTF">2013-12-23T23:15:00Z</dcterms:created>
  <dcterms:modified xsi:type="dcterms:W3CDTF">2026-06-22T19:37:00Z</dcterms:modified>
  <cp:category/>
</cp:coreProperties>
</file>